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E93218" w:rsidR="0002399A" w:rsidP="00E93218" w:rsidRDefault="009327DE" w14:paraId="29C4446D" w14:textId="1379EBBE">
      <w:pPr>
        <w:pStyle w:val="NoSpacing"/>
        <w:jc w:val="center"/>
        <w:rPr>
          <w:b/>
          <w:bCs/>
          <w:sz w:val="28"/>
          <w:szCs w:val="28"/>
        </w:rPr>
      </w:pPr>
      <w:r w:rsidRPr="00E93218">
        <w:rPr>
          <w:b/>
          <w:bCs/>
          <w:sz w:val="28"/>
          <w:szCs w:val="28"/>
        </w:rPr>
        <w:t>FORM PENILAIAN ROLEPLAY MANAGER</w:t>
      </w:r>
      <w:r w:rsidR="00E93218">
        <w:rPr>
          <w:b/>
          <w:bCs/>
          <w:sz w:val="28"/>
          <w:szCs w:val="28"/>
        </w:rPr>
        <w:t xml:space="preserve"> OLEH DOSEN PRAKTIK</w:t>
      </w:r>
    </w:p>
    <w:p w:rsidR="00E93218" w:rsidP="00E93218" w:rsidRDefault="009327DE" w14:paraId="4DA3F240" w14:textId="77777777">
      <w:pPr>
        <w:pStyle w:val="NoSpacing"/>
        <w:jc w:val="center"/>
        <w:rPr>
          <w:b/>
          <w:bCs/>
          <w:sz w:val="28"/>
          <w:szCs w:val="28"/>
        </w:rPr>
      </w:pPr>
      <w:r w:rsidRPr="00E93218">
        <w:rPr>
          <w:b/>
          <w:bCs/>
          <w:sz w:val="28"/>
          <w:szCs w:val="28"/>
        </w:rPr>
        <w:t>PRACTICAL WEEK</w:t>
      </w:r>
      <w:r w:rsidR="00E93218">
        <w:rPr>
          <w:b/>
          <w:bCs/>
          <w:sz w:val="28"/>
          <w:szCs w:val="28"/>
        </w:rPr>
        <w:t>………</w:t>
      </w:r>
    </w:p>
    <w:p w:rsidR="0002399A" w:rsidP="00E93218" w:rsidRDefault="009327DE" w14:paraId="6981BFB2" w14:textId="1C0A2E6E">
      <w:pPr>
        <w:pStyle w:val="NoSpacing"/>
        <w:jc w:val="center"/>
        <w:rPr>
          <w:b/>
          <w:bCs/>
        </w:rPr>
      </w:pPr>
      <w:r w:rsidRPr="00E93218">
        <w:rPr>
          <w:b/>
          <w:bCs/>
          <w:sz w:val="28"/>
          <w:szCs w:val="28"/>
        </w:rPr>
        <w:t>MANAJEMEN DIVISI KAMAR</w:t>
      </w:r>
    </w:p>
    <w:p w:rsidRPr="00E93218" w:rsidR="00E93218" w:rsidP="00E93218" w:rsidRDefault="00E93218" w14:paraId="655F6C5E" w14:textId="77777777">
      <w:pPr>
        <w:pStyle w:val="NoSpacing"/>
        <w:jc w:val="center"/>
        <w:rPr>
          <w:b/>
          <w:bCs/>
        </w:rPr>
      </w:pPr>
    </w:p>
    <w:p w:rsidR="0002399A" w:rsidP="00E93218" w:rsidRDefault="009327DE" w14:paraId="31A3EF0D" w14:textId="7D911569">
      <w:pPr>
        <w:pStyle w:val="NoSpacing"/>
        <w:spacing w:line="360" w:lineRule="auto"/>
      </w:pPr>
      <w:r>
        <w:t xml:space="preserve">Nama </w:t>
      </w:r>
      <w:proofErr w:type="spellStart"/>
      <w:r>
        <w:t>Mahasiswa</w:t>
      </w:r>
      <w:proofErr w:type="spellEnd"/>
      <w:r w:rsidR="00E93218">
        <w:tab/>
      </w:r>
      <w:r w:rsidR="00E93218">
        <w:tab/>
      </w:r>
      <w:r w:rsidR="00E93218">
        <w:tab/>
      </w:r>
      <w:r>
        <w:t>:</w:t>
      </w:r>
      <w:r w:rsidR="00E93218">
        <w:t xml:space="preserve"> …………………………………………………………………….</w:t>
      </w:r>
    </w:p>
    <w:p w:rsidR="0002399A" w:rsidP="00E93218" w:rsidRDefault="009327DE" w14:paraId="791681F6" w14:textId="36D5F5A3">
      <w:pPr>
        <w:pStyle w:val="NoSpacing"/>
        <w:spacing w:line="360" w:lineRule="auto"/>
      </w:pPr>
      <w:r>
        <w:t xml:space="preserve">NIM </w:t>
      </w:r>
      <w:r w:rsidR="00E93218">
        <w:tab/>
      </w:r>
      <w:r w:rsidR="00E93218">
        <w:tab/>
      </w:r>
      <w:r w:rsidR="00E93218">
        <w:tab/>
      </w:r>
      <w:r w:rsidR="00E93218">
        <w:tab/>
      </w:r>
      <w:r w:rsidR="00E93218">
        <w:tab/>
      </w:r>
      <w:r>
        <w:t>:</w:t>
      </w:r>
      <w:r w:rsidRPr="00E93218" w:rsidR="00E93218">
        <w:t xml:space="preserve"> </w:t>
      </w:r>
      <w:r w:rsidR="00E93218">
        <w:t>…………………………………………………………………….</w:t>
      </w:r>
    </w:p>
    <w:p w:rsidR="0002399A" w:rsidP="00E93218" w:rsidRDefault="009327DE" w14:paraId="6F84BC11" w14:textId="4CDA2B96">
      <w:pPr>
        <w:pStyle w:val="NoSpacing"/>
        <w:spacing w:line="360" w:lineRule="auto"/>
      </w:pPr>
      <w:proofErr w:type="gramStart"/>
      <w:r>
        <w:t>Peran :</w:t>
      </w:r>
      <w:proofErr w:type="gramEnd"/>
      <w:r>
        <w:t xml:space="preserve"> Manager / Assistant Manager</w:t>
      </w:r>
      <w:r w:rsidR="00E93218">
        <w:tab/>
      </w:r>
      <w:r w:rsidR="00E93218">
        <w:t>:</w:t>
      </w:r>
      <w:r w:rsidRPr="00E93218" w:rsidR="00E93218">
        <w:t xml:space="preserve"> </w:t>
      </w:r>
      <w:r w:rsidR="00E93218">
        <w:t>…………………………………………………………………….</w:t>
      </w:r>
    </w:p>
    <w:p w:rsidR="0002399A" w:rsidP="00E93218" w:rsidRDefault="009327DE" w14:paraId="522FC233" w14:textId="36F86CF1">
      <w:pPr>
        <w:pStyle w:val="NoSpacing"/>
        <w:spacing w:line="360" w:lineRule="auto"/>
      </w:pPr>
      <w:r>
        <w:t xml:space="preserve">Tanggal Observasi </w:t>
      </w:r>
      <w:r w:rsidR="00E93218">
        <w:tab/>
      </w:r>
      <w:r w:rsidR="00E93218">
        <w:tab/>
      </w:r>
      <w:r w:rsidR="00E93218">
        <w:tab/>
      </w:r>
      <w:r>
        <w:t>:</w:t>
      </w:r>
      <w:r w:rsidRPr="00E93218" w:rsidR="00E93218">
        <w:t xml:space="preserve"> </w:t>
      </w:r>
      <w:r w:rsidR="00E93218">
        <w:t>…………………………………………………………………….</w:t>
      </w:r>
    </w:p>
    <w:p w:rsidR="0002399A" w:rsidP="00E93218" w:rsidRDefault="009327DE" w14:paraId="0D39F945" w14:textId="66D3C3ED">
      <w:pPr>
        <w:pStyle w:val="NoSpacing"/>
        <w:spacing w:line="360" w:lineRule="auto"/>
      </w:pPr>
      <w:r>
        <w:t xml:space="preserve">Dosen Penilai </w:t>
      </w:r>
      <w:r w:rsidR="00E93218">
        <w:tab/>
      </w:r>
      <w:r w:rsidR="00E93218">
        <w:tab/>
      </w:r>
      <w:r w:rsidR="00E93218">
        <w:tab/>
      </w:r>
      <w:r w:rsidR="00E93218">
        <w:tab/>
      </w:r>
      <w:r>
        <w:t>:</w:t>
      </w:r>
      <w:r w:rsidRPr="00E93218" w:rsidR="00E93218">
        <w:t xml:space="preserve"> </w:t>
      </w:r>
      <w:r w:rsidR="00E93218">
        <w:t>…………………………………………………………………….</w:t>
      </w:r>
    </w:p>
    <w:p w:rsidR="00E93218" w:rsidP="00E93218" w:rsidRDefault="00E93218" w14:paraId="17A1C105" w14:textId="77777777">
      <w:pPr>
        <w:pStyle w:val="NoSpacing"/>
        <w:spacing w:line="360" w:lineRule="auto"/>
      </w:pPr>
    </w:p>
    <w:p w:rsidRPr="00E93218" w:rsidR="0002399A" w:rsidP="00E93218" w:rsidRDefault="009327DE" w14:paraId="041C7E46" w14:textId="77777777">
      <w:pPr>
        <w:rPr>
          <w:b/>
          <w:bCs/>
        </w:rPr>
      </w:pPr>
      <w:r w:rsidRPr="00E93218">
        <w:rPr>
          <w:b/>
          <w:bCs/>
        </w:rPr>
        <w:t>Skala Penilaian: 4 = Sangat Baik | 3 = Baik | 2 = Cukup | 1 = Kurang</w:t>
      </w:r>
    </w:p>
    <w:p w:rsidRPr="00E93218" w:rsidR="0002399A" w:rsidP="00E93218" w:rsidRDefault="009327DE" w14:paraId="5424EB5E" w14:textId="77777777">
      <w:pPr>
        <w:rPr>
          <w:b/>
          <w:bCs/>
        </w:rPr>
      </w:pPr>
      <w:r w:rsidRPr="00E93218">
        <w:rPr>
          <w:b/>
          <w:bCs/>
        </w:rPr>
        <w:t>A. PERENCANAAN OPERASIONAL</w:t>
      </w:r>
    </w:p>
    <w:tbl>
      <w:tblPr>
        <w:tblStyle w:val="PlainTable1"/>
        <w:tblW w:w="8897" w:type="dxa"/>
        <w:tblLook w:val="04A0" w:firstRow="1" w:lastRow="0" w:firstColumn="1" w:lastColumn="0" w:noHBand="0" w:noVBand="1"/>
      </w:tblPr>
      <w:tblGrid>
        <w:gridCol w:w="817"/>
        <w:gridCol w:w="4678"/>
        <w:gridCol w:w="3402"/>
      </w:tblGrid>
      <w:tr w:rsidR="0002399A" w:rsidTr="00E93218" w14:paraId="4617AB4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:rsidR="0002399A" w:rsidP="00E93218" w:rsidRDefault="009327DE" w14:paraId="276647DF" w14:textId="77777777">
            <w:pPr>
              <w:spacing w:line="360" w:lineRule="auto"/>
            </w:pPr>
            <w:r>
              <w:t>No</w:t>
            </w:r>
          </w:p>
        </w:tc>
        <w:tc>
          <w:tcPr>
            <w:tcW w:w="4678" w:type="dxa"/>
          </w:tcPr>
          <w:p w:rsidR="0002399A" w:rsidP="00E93218" w:rsidRDefault="009327DE" w14:paraId="19DFFDDF" w14:textId="77777777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Indikator</w:t>
            </w:r>
          </w:p>
        </w:tc>
        <w:tc>
          <w:tcPr>
            <w:tcW w:w="3402" w:type="dxa"/>
          </w:tcPr>
          <w:p w:rsidR="0002399A" w:rsidP="00E93218" w:rsidRDefault="009327DE" w14:paraId="411B0EE8" w14:textId="77777777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Skor</w:t>
            </w:r>
          </w:p>
        </w:tc>
      </w:tr>
      <w:tr w:rsidR="0002399A" w:rsidTr="00E93218" w14:paraId="50638F7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:rsidR="0002399A" w:rsidP="00E93218" w:rsidRDefault="009327DE" w14:paraId="1512AA32" w14:textId="77777777">
            <w:pPr>
              <w:spacing w:line="360" w:lineRule="auto"/>
            </w:pPr>
            <w:r>
              <w:t>1</w:t>
            </w:r>
          </w:p>
        </w:tc>
        <w:tc>
          <w:tcPr>
            <w:tcW w:w="4678" w:type="dxa"/>
          </w:tcPr>
          <w:p w:rsidR="0002399A" w:rsidP="00E93218" w:rsidRDefault="009327DE" w14:paraId="08180D1F" w14:textId="7777777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Memimpin briefing / membagi tugas</w:t>
            </w:r>
          </w:p>
        </w:tc>
        <w:tc>
          <w:tcPr>
            <w:tcW w:w="3402" w:type="dxa"/>
          </w:tcPr>
          <w:p w:rsidR="0002399A" w:rsidP="00E93218" w:rsidRDefault="0002399A" w14:paraId="1DBC0048" w14:textId="7777777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2399A" w:rsidTr="00E93218" w14:paraId="27E247C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:rsidR="0002399A" w:rsidP="00E93218" w:rsidRDefault="009327DE" w14:paraId="1683A2BF" w14:textId="77777777">
            <w:pPr>
              <w:spacing w:line="360" w:lineRule="auto"/>
            </w:pPr>
            <w:r>
              <w:t>2</w:t>
            </w:r>
          </w:p>
        </w:tc>
        <w:tc>
          <w:tcPr>
            <w:tcW w:w="4678" w:type="dxa"/>
          </w:tcPr>
          <w:p w:rsidR="0002399A" w:rsidP="00E93218" w:rsidRDefault="009327DE" w14:paraId="53073D0C" w14:textId="7777777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Menentukan prioritas pekerjaan</w:t>
            </w:r>
          </w:p>
        </w:tc>
        <w:tc>
          <w:tcPr>
            <w:tcW w:w="3402" w:type="dxa"/>
          </w:tcPr>
          <w:p w:rsidR="0002399A" w:rsidP="00E93218" w:rsidRDefault="0002399A" w14:paraId="57BDD006" w14:textId="7777777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2399A" w:rsidTr="00E93218" w14:paraId="604D1B3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:rsidR="0002399A" w:rsidP="00E93218" w:rsidRDefault="009327DE" w14:paraId="2EE86FB7" w14:textId="77777777">
            <w:pPr>
              <w:spacing w:line="360" w:lineRule="auto"/>
            </w:pPr>
            <w:r>
              <w:t>3</w:t>
            </w:r>
          </w:p>
        </w:tc>
        <w:tc>
          <w:tcPr>
            <w:tcW w:w="4678" w:type="dxa"/>
          </w:tcPr>
          <w:p w:rsidR="0002399A" w:rsidP="00E93218" w:rsidRDefault="009327DE" w14:paraId="261291D4" w14:textId="7777777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Memahami occupancy &amp; workload</w:t>
            </w:r>
          </w:p>
        </w:tc>
        <w:tc>
          <w:tcPr>
            <w:tcW w:w="3402" w:type="dxa"/>
          </w:tcPr>
          <w:p w:rsidR="0002399A" w:rsidP="00E93218" w:rsidRDefault="0002399A" w14:paraId="31713D65" w14:textId="7777777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2399A" w:rsidTr="00E93218" w14:paraId="6BB591C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:rsidR="0002399A" w:rsidP="00E93218" w:rsidRDefault="009327DE" w14:paraId="0918F5EE" w14:textId="77777777">
            <w:pPr>
              <w:spacing w:line="360" w:lineRule="auto"/>
            </w:pPr>
            <w:r>
              <w:t>4</w:t>
            </w:r>
          </w:p>
        </w:tc>
        <w:tc>
          <w:tcPr>
            <w:tcW w:w="4678" w:type="dxa"/>
          </w:tcPr>
          <w:p w:rsidR="0002399A" w:rsidP="00E93218" w:rsidRDefault="009327DE" w14:paraId="1D9F57BF" w14:textId="7777777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Mengantisipasi masalah operasional</w:t>
            </w:r>
          </w:p>
        </w:tc>
        <w:tc>
          <w:tcPr>
            <w:tcW w:w="3402" w:type="dxa"/>
          </w:tcPr>
          <w:p w:rsidR="0002399A" w:rsidP="00E93218" w:rsidRDefault="0002399A" w14:paraId="04F5FB47" w14:textId="7777777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02399A" w:rsidP="00E93218" w:rsidRDefault="009327DE" w14:paraId="2FA782D3" w14:textId="77777777">
      <w:proofErr w:type="gramStart"/>
      <w:r>
        <w:t>Subtotal :</w:t>
      </w:r>
      <w:proofErr w:type="gramEnd"/>
      <w:r>
        <w:t xml:space="preserve"> __________</w:t>
      </w:r>
    </w:p>
    <w:p w:rsidRPr="00E93218" w:rsidR="0002399A" w:rsidP="00E93218" w:rsidRDefault="009327DE" w14:paraId="48529D36" w14:textId="77777777">
      <w:pPr>
        <w:rPr>
          <w:b/>
          <w:bCs/>
        </w:rPr>
      </w:pPr>
      <w:r w:rsidRPr="00E93218">
        <w:rPr>
          <w:b/>
          <w:bCs/>
        </w:rPr>
        <w:t>B. KOORDINASI LINTAS SECTION</w:t>
      </w:r>
    </w:p>
    <w:tbl>
      <w:tblPr>
        <w:tblStyle w:val="PlainTable1"/>
        <w:tblW w:w="8897" w:type="dxa"/>
        <w:tblLook w:val="04A0" w:firstRow="1" w:lastRow="0" w:firstColumn="1" w:lastColumn="0" w:noHBand="0" w:noVBand="1"/>
      </w:tblPr>
      <w:tblGrid>
        <w:gridCol w:w="817"/>
        <w:gridCol w:w="4678"/>
        <w:gridCol w:w="3402"/>
      </w:tblGrid>
      <w:tr w:rsidR="0002399A" w:rsidTr="00E93218" w14:paraId="75F9CCC4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:rsidR="0002399A" w:rsidP="00E93218" w:rsidRDefault="009327DE" w14:paraId="2466022D" w14:textId="77777777">
            <w:pPr>
              <w:spacing w:line="360" w:lineRule="auto"/>
            </w:pPr>
            <w:r>
              <w:t>No</w:t>
            </w:r>
          </w:p>
        </w:tc>
        <w:tc>
          <w:tcPr>
            <w:tcW w:w="4678" w:type="dxa"/>
          </w:tcPr>
          <w:p w:rsidR="0002399A" w:rsidP="00E93218" w:rsidRDefault="009327DE" w14:paraId="786E3EDA" w14:textId="77777777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Indikator</w:t>
            </w:r>
          </w:p>
        </w:tc>
        <w:tc>
          <w:tcPr>
            <w:tcW w:w="3402" w:type="dxa"/>
          </w:tcPr>
          <w:p w:rsidR="0002399A" w:rsidP="00E93218" w:rsidRDefault="009327DE" w14:paraId="386E2E7A" w14:textId="77777777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Skor</w:t>
            </w:r>
          </w:p>
        </w:tc>
      </w:tr>
      <w:tr w:rsidR="0002399A" w:rsidTr="00E93218" w14:paraId="55F33AD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:rsidR="0002399A" w:rsidP="00E93218" w:rsidRDefault="009327DE" w14:paraId="0B31823A" w14:textId="77777777">
            <w:pPr>
              <w:spacing w:line="360" w:lineRule="auto"/>
            </w:pPr>
            <w:r>
              <w:t>1</w:t>
            </w:r>
          </w:p>
        </w:tc>
        <w:tc>
          <w:tcPr>
            <w:tcW w:w="4678" w:type="dxa"/>
          </w:tcPr>
          <w:p w:rsidR="0002399A" w:rsidP="00E93218" w:rsidRDefault="009327DE" w14:paraId="055DAAD7" w14:textId="7777777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Koordinasi FO – HK – Engineering</w:t>
            </w:r>
          </w:p>
        </w:tc>
        <w:tc>
          <w:tcPr>
            <w:tcW w:w="3402" w:type="dxa"/>
          </w:tcPr>
          <w:p w:rsidR="0002399A" w:rsidP="00E93218" w:rsidRDefault="0002399A" w14:paraId="756F9D52" w14:textId="7777777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2399A" w:rsidTr="00E93218" w14:paraId="0E1CAD7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:rsidR="0002399A" w:rsidP="00E93218" w:rsidRDefault="009327DE" w14:paraId="6F2615A9" w14:textId="77777777">
            <w:pPr>
              <w:spacing w:line="360" w:lineRule="auto"/>
            </w:pPr>
            <w:r>
              <w:t>2</w:t>
            </w:r>
          </w:p>
        </w:tc>
        <w:tc>
          <w:tcPr>
            <w:tcW w:w="4678" w:type="dxa"/>
          </w:tcPr>
          <w:p w:rsidR="0002399A" w:rsidP="00E93218" w:rsidRDefault="009327DE" w14:paraId="2319EB62" w14:textId="7777777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Memberi instruksi jelas</w:t>
            </w:r>
          </w:p>
        </w:tc>
        <w:tc>
          <w:tcPr>
            <w:tcW w:w="3402" w:type="dxa"/>
          </w:tcPr>
          <w:p w:rsidR="0002399A" w:rsidP="00E93218" w:rsidRDefault="0002399A" w14:paraId="3467D329" w14:textId="7777777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2399A" w:rsidTr="00E93218" w14:paraId="0C9CE83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:rsidR="0002399A" w:rsidP="00E93218" w:rsidRDefault="009327DE" w14:paraId="7D3701A5" w14:textId="77777777">
            <w:pPr>
              <w:spacing w:line="360" w:lineRule="auto"/>
            </w:pPr>
            <w:r>
              <w:t>3</w:t>
            </w:r>
          </w:p>
        </w:tc>
        <w:tc>
          <w:tcPr>
            <w:tcW w:w="4678" w:type="dxa"/>
          </w:tcPr>
          <w:p w:rsidR="0002399A" w:rsidP="00E93218" w:rsidRDefault="009327DE" w14:paraId="42471439" w14:textId="7777777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Mengontrol progress kerja</w:t>
            </w:r>
          </w:p>
        </w:tc>
        <w:tc>
          <w:tcPr>
            <w:tcW w:w="3402" w:type="dxa"/>
          </w:tcPr>
          <w:p w:rsidR="0002399A" w:rsidP="00E93218" w:rsidRDefault="0002399A" w14:paraId="3BDF9D28" w14:textId="7777777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2399A" w:rsidTr="00E93218" w14:paraId="29A214D6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:rsidR="0002399A" w:rsidP="00E93218" w:rsidRDefault="009327DE" w14:paraId="7A845F69" w14:textId="77777777">
            <w:pPr>
              <w:spacing w:line="360" w:lineRule="auto"/>
            </w:pPr>
            <w:r>
              <w:t>4</w:t>
            </w:r>
          </w:p>
        </w:tc>
        <w:tc>
          <w:tcPr>
            <w:tcW w:w="4678" w:type="dxa"/>
          </w:tcPr>
          <w:p w:rsidR="0002399A" w:rsidP="00E93218" w:rsidRDefault="009327DE" w14:paraId="434D4784" w14:textId="7777777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Follow up pekerjaan</w:t>
            </w:r>
          </w:p>
        </w:tc>
        <w:tc>
          <w:tcPr>
            <w:tcW w:w="3402" w:type="dxa"/>
          </w:tcPr>
          <w:p w:rsidR="0002399A" w:rsidP="00E93218" w:rsidRDefault="0002399A" w14:paraId="06BD5CE9" w14:textId="7777777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02399A" w:rsidP="00E93218" w:rsidRDefault="009327DE" w14:paraId="4A062671" w14:textId="4EB2C7EE">
      <w:proofErr w:type="gramStart"/>
      <w:r>
        <w:t>Subtotal :</w:t>
      </w:r>
      <w:proofErr w:type="gramEnd"/>
      <w:r>
        <w:t xml:space="preserve"> __________</w:t>
      </w:r>
    </w:p>
    <w:p w:rsidRPr="00E93218" w:rsidR="0002399A" w:rsidP="00E93218" w:rsidRDefault="009327DE" w14:paraId="68FD8894" w14:textId="77777777">
      <w:pPr>
        <w:rPr>
          <w:b/>
          <w:bCs/>
        </w:rPr>
      </w:pPr>
      <w:r w:rsidRPr="00E93218">
        <w:rPr>
          <w:b/>
          <w:bCs/>
        </w:rPr>
        <w:t>C. PENGAMBILAN KEPUTUSAN</w:t>
      </w:r>
    </w:p>
    <w:tbl>
      <w:tblPr>
        <w:tblStyle w:val="PlainTable1"/>
        <w:tblW w:w="8897" w:type="dxa"/>
        <w:tblLook w:val="04A0" w:firstRow="1" w:lastRow="0" w:firstColumn="1" w:lastColumn="0" w:noHBand="0" w:noVBand="1"/>
      </w:tblPr>
      <w:tblGrid>
        <w:gridCol w:w="817"/>
        <w:gridCol w:w="4678"/>
        <w:gridCol w:w="3402"/>
      </w:tblGrid>
      <w:tr w:rsidR="0002399A" w:rsidTr="00E93218" w14:paraId="1B918B5D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:rsidR="0002399A" w:rsidP="00E93218" w:rsidRDefault="009327DE" w14:paraId="616D7333" w14:textId="77777777">
            <w:pPr>
              <w:spacing w:line="360" w:lineRule="auto"/>
            </w:pPr>
            <w:r>
              <w:t>No</w:t>
            </w:r>
          </w:p>
        </w:tc>
        <w:tc>
          <w:tcPr>
            <w:tcW w:w="4678" w:type="dxa"/>
          </w:tcPr>
          <w:p w:rsidR="0002399A" w:rsidP="00E93218" w:rsidRDefault="009327DE" w14:paraId="3EE958C6" w14:textId="77777777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Indikator</w:t>
            </w:r>
          </w:p>
        </w:tc>
        <w:tc>
          <w:tcPr>
            <w:tcW w:w="3402" w:type="dxa"/>
          </w:tcPr>
          <w:p w:rsidR="0002399A" w:rsidP="00E93218" w:rsidRDefault="009327DE" w14:paraId="18FF7754" w14:textId="77777777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Skor</w:t>
            </w:r>
          </w:p>
        </w:tc>
      </w:tr>
      <w:tr w:rsidR="0002399A" w:rsidTr="00E93218" w14:paraId="50CB966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:rsidR="0002399A" w:rsidP="00E93218" w:rsidRDefault="009327DE" w14:paraId="399C2AF4" w14:textId="77777777">
            <w:pPr>
              <w:spacing w:line="360" w:lineRule="auto"/>
            </w:pPr>
            <w:r>
              <w:t>1</w:t>
            </w:r>
          </w:p>
        </w:tc>
        <w:tc>
          <w:tcPr>
            <w:tcW w:w="4678" w:type="dxa"/>
          </w:tcPr>
          <w:p w:rsidR="0002399A" w:rsidP="00E93218" w:rsidRDefault="009327DE" w14:paraId="3728A703" w14:textId="7777777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Menangani complaint tamu</w:t>
            </w:r>
          </w:p>
        </w:tc>
        <w:tc>
          <w:tcPr>
            <w:tcW w:w="3402" w:type="dxa"/>
          </w:tcPr>
          <w:p w:rsidR="0002399A" w:rsidP="00E93218" w:rsidRDefault="0002399A" w14:paraId="2D9BE5CC" w14:textId="7777777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E93218" w:rsidR="0002399A" w:rsidTr="00E93218" w14:paraId="21EC050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:rsidR="0002399A" w:rsidP="00E93218" w:rsidRDefault="009327DE" w14:paraId="2D56D334" w14:textId="77777777">
            <w:pPr>
              <w:spacing w:line="360" w:lineRule="auto"/>
            </w:pPr>
            <w:r>
              <w:t>2</w:t>
            </w:r>
          </w:p>
        </w:tc>
        <w:tc>
          <w:tcPr>
            <w:tcW w:w="4678" w:type="dxa"/>
          </w:tcPr>
          <w:p w:rsidRPr="00E93218" w:rsidR="0002399A" w:rsidP="00E93218" w:rsidRDefault="009327DE" w14:paraId="76F1322D" w14:textId="7777777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i-FI"/>
              </w:rPr>
            </w:pPr>
            <w:r w:rsidRPr="00E93218">
              <w:rPr>
                <w:lang w:val="fi-FI"/>
              </w:rPr>
              <w:t>Menentukan solusi tanpa menunggu dosen</w:t>
            </w:r>
          </w:p>
        </w:tc>
        <w:tc>
          <w:tcPr>
            <w:tcW w:w="3402" w:type="dxa"/>
          </w:tcPr>
          <w:p w:rsidRPr="00E93218" w:rsidR="0002399A" w:rsidP="00E93218" w:rsidRDefault="0002399A" w14:paraId="1E1EE2B5" w14:textId="7777777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i-FI"/>
              </w:rPr>
            </w:pPr>
          </w:p>
        </w:tc>
      </w:tr>
      <w:tr w:rsidR="0002399A" w:rsidTr="00E93218" w14:paraId="4712201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:rsidR="0002399A" w:rsidP="00E93218" w:rsidRDefault="009327DE" w14:paraId="768AD8FA" w14:textId="77777777">
            <w:pPr>
              <w:spacing w:line="360" w:lineRule="auto"/>
            </w:pPr>
            <w:r>
              <w:t>3</w:t>
            </w:r>
          </w:p>
        </w:tc>
        <w:tc>
          <w:tcPr>
            <w:tcW w:w="4678" w:type="dxa"/>
          </w:tcPr>
          <w:p w:rsidR="0002399A" w:rsidP="00E93218" w:rsidRDefault="009327DE" w14:paraId="47B2E86E" w14:textId="7777777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Berani mengambil keputusan</w:t>
            </w:r>
          </w:p>
        </w:tc>
        <w:tc>
          <w:tcPr>
            <w:tcW w:w="3402" w:type="dxa"/>
          </w:tcPr>
          <w:p w:rsidR="0002399A" w:rsidP="00E93218" w:rsidRDefault="0002399A" w14:paraId="358B964F" w14:textId="7777777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2399A" w:rsidTr="00E93218" w14:paraId="7DE3752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:rsidR="0002399A" w:rsidP="00E93218" w:rsidRDefault="009327DE" w14:paraId="1D656EC4" w14:textId="77777777">
            <w:pPr>
              <w:spacing w:line="360" w:lineRule="auto"/>
            </w:pPr>
            <w:r>
              <w:t>4</w:t>
            </w:r>
          </w:p>
        </w:tc>
        <w:tc>
          <w:tcPr>
            <w:tcW w:w="4678" w:type="dxa"/>
          </w:tcPr>
          <w:p w:rsidR="0002399A" w:rsidP="00E93218" w:rsidRDefault="009327DE" w14:paraId="57572454" w14:textId="7777777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Tepat memilih tindakan</w:t>
            </w:r>
          </w:p>
        </w:tc>
        <w:tc>
          <w:tcPr>
            <w:tcW w:w="3402" w:type="dxa"/>
          </w:tcPr>
          <w:p w:rsidR="0002399A" w:rsidP="00E93218" w:rsidRDefault="0002399A" w14:paraId="45197D29" w14:textId="7777777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02399A" w:rsidP="00E93218" w:rsidRDefault="009327DE" w14:paraId="1A11F1D2" w14:textId="2D658FFC">
      <w:proofErr w:type="gramStart"/>
      <w:r>
        <w:t>Subtotal :</w:t>
      </w:r>
      <w:proofErr w:type="gramEnd"/>
      <w:r>
        <w:t xml:space="preserve"> __________</w:t>
      </w:r>
    </w:p>
    <w:p w:rsidR="00E93218" w:rsidP="00E93218" w:rsidRDefault="00E93218" w14:paraId="63E0428A" w14:textId="77777777"/>
    <w:p w:rsidRPr="00E93218" w:rsidR="0002399A" w:rsidP="00E93218" w:rsidRDefault="009327DE" w14:paraId="3D76D5FD" w14:textId="77777777">
      <w:pPr>
        <w:rPr>
          <w:b/>
          <w:bCs/>
        </w:rPr>
      </w:pPr>
      <w:r w:rsidRPr="00E93218">
        <w:rPr>
          <w:b/>
          <w:bCs/>
        </w:rPr>
        <w:t>D. KEPEMIMPINAN</w:t>
      </w:r>
    </w:p>
    <w:tbl>
      <w:tblPr>
        <w:tblStyle w:val="PlainTable1"/>
        <w:tblW w:w="8897" w:type="dxa"/>
        <w:tblLook w:val="04A0" w:firstRow="1" w:lastRow="0" w:firstColumn="1" w:lastColumn="0" w:noHBand="0" w:noVBand="1"/>
      </w:tblPr>
      <w:tblGrid>
        <w:gridCol w:w="817"/>
        <w:gridCol w:w="4678"/>
        <w:gridCol w:w="3402"/>
      </w:tblGrid>
      <w:tr w:rsidR="0002399A" w:rsidTr="00E93218" w14:paraId="06201CC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:rsidR="0002399A" w:rsidP="00E93218" w:rsidRDefault="009327DE" w14:paraId="12FC1671" w14:textId="77777777">
            <w:pPr>
              <w:spacing w:line="360" w:lineRule="auto"/>
            </w:pPr>
            <w:r>
              <w:t>No</w:t>
            </w:r>
          </w:p>
        </w:tc>
        <w:tc>
          <w:tcPr>
            <w:tcW w:w="4678" w:type="dxa"/>
          </w:tcPr>
          <w:p w:rsidR="0002399A" w:rsidP="00E93218" w:rsidRDefault="009327DE" w14:paraId="6BF5A41F" w14:textId="77777777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Indikator</w:t>
            </w:r>
          </w:p>
        </w:tc>
        <w:tc>
          <w:tcPr>
            <w:tcW w:w="3402" w:type="dxa"/>
          </w:tcPr>
          <w:p w:rsidR="0002399A" w:rsidP="00E93218" w:rsidRDefault="009327DE" w14:paraId="49A62682" w14:textId="77777777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Skor</w:t>
            </w:r>
          </w:p>
        </w:tc>
      </w:tr>
      <w:tr w:rsidR="0002399A" w:rsidTr="00E93218" w14:paraId="64861B9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:rsidR="0002399A" w:rsidP="00E93218" w:rsidRDefault="009327DE" w14:paraId="18FC9FB7" w14:textId="77777777">
            <w:pPr>
              <w:spacing w:line="360" w:lineRule="auto"/>
            </w:pPr>
            <w:r>
              <w:t>1</w:t>
            </w:r>
          </w:p>
        </w:tc>
        <w:tc>
          <w:tcPr>
            <w:tcW w:w="4678" w:type="dxa"/>
          </w:tcPr>
          <w:p w:rsidR="0002399A" w:rsidP="00E93218" w:rsidRDefault="009327DE" w14:paraId="2E87E368" w14:textId="7777777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Percaya diri memimpin tim</w:t>
            </w:r>
          </w:p>
        </w:tc>
        <w:tc>
          <w:tcPr>
            <w:tcW w:w="3402" w:type="dxa"/>
          </w:tcPr>
          <w:p w:rsidR="0002399A" w:rsidP="00E93218" w:rsidRDefault="0002399A" w14:paraId="2E2BE1E7" w14:textId="7777777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2399A" w:rsidTr="00E93218" w14:paraId="2744C31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:rsidR="0002399A" w:rsidP="00E93218" w:rsidRDefault="009327DE" w14:paraId="07DCF39B" w14:textId="77777777">
            <w:pPr>
              <w:spacing w:line="360" w:lineRule="auto"/>
            </w:pPr>
            <w:r>
              <w:t>2</w:t>
            </w:r>
          </w:p>
        </w:tc>
        <w:tc>
          <w:tcPr>
            <w:tcW w:w="4678" w:type="dxa"/>
          </w:tcPr>
          <w:p w:rsidR="0002399A" w:rsidP="00E93218" w:rsidRDefault="009327DE" w14:paraId="427A37EE" w14:textId="7777777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Komunikasi profesional</w:t>
            </w:r>
          </w:p>
        </w:tc>
        <w:tc>
          <w:tcPr>
            <w:tcW w:w="3402" w:type="dxa"/>
          </w:tcPr>
          <w:p w:rsidR="0002399A" w:rsidP="00E93218" w:rsidRDefault="0002399A" w14:paraId="65C08F42" w14:textId="7777777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2399A" w:rsidTr="00E93218" w14:paraId="3E7A065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:rsidR="0002399A" w:rsidP="00E93218" w:rsidRDefault="009327DE" w14:paraId="13FD740C" w14:textId="77777777">
            <w:pPr>
              <w:spacing w:line="360" w:lineRule="auto"/>
            </w:pPr>
            <w:r>
              <w:t>3</w:t>
            </w:r>
          </w:p>
        </w:tc>
        <w:tc>
          <w:tcPr>
            <w:tcW w:w="4678" w:type="dxa"/>
          </w:tcPr>
          <w:p w:rsidR="0002399A" w:rsidP="00E93218" w:rsidRDefault="009327DE" w14:paraId="7D599B4A" w14:textId="7777777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Memberikan arahan &amp; motivasi</w:t>
            </w:r>
          </w:p>
        </w:tc>
        <w:tc>
          <w:tcPr>
            <w:tcW w:w="3402" w:type="dxa"/>
          </w:tcPr>
          <w:p w:rsidR="0002399A" w:rsidP="00E93218" w:rsidRDefault="0002399A" w14:paraId="71A76928" w14:textId="7777777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2399A" w:rsidTr="00E93218" w14:paraId="18EEA6B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:rsidR="0002399A" w:rsidP="00E93218" w:rsidRDefault="009327DE" w14:paraId="6A52E7BD" w14:textId="77777777">
            <w:pPr>
              <w:spacing w:line="360" w:lineRule="auto"/>
            </w:pPr>
            <w:r>
              <w:t>4</w:t>
            </w:r>
          </w:p>
        </w:tc>
        <w:tc>
          <w:tcPr>
            <w:tcW w:w="4678" w:type="dxa"/>
          </w:tcPr>
          <w:p w:rsidR="0002399A" w:rsidP="00E93218" w:rsidRDefault="009327DE" w14:paraId="09912238" w14:textId="7777777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Menjadi role model service</w:t>
            </w:r>
          </w:p>
        </w:tc>
        <w:tc>
          <w:tcPr>
            <w:tcW w:w="3402" w:type="dxa"/>
          </w:tcPr>
          <w:p w:rsidR="0002399A" w:rsidP="00E93218" w:rsidRDefault="0002399A" w14:paraId="1FDA68AE" w14:textId="7777777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02399A" w:rsidP="00E93218" w:rsidRDefault="009327DE" w14:paraId="167F7E19" w14:textId="77777777">
      <w:proofErr w:type="gramStart"/>
      <w:r>
        <w:t>Subtotal :</w:t>
      </w:r>
      <w:proofErr w:type="gramEnd"/>
      <w:r>
        <w:t xml:space="preserve"> __________</w:t>
      </w:r>
    </w:p>
    <w:p w:rsidRPr="00E93218" w:rsidR="0002399A" w:rsidP="00E93218" w:rsidRDefault="009327DE" w14:paraId="34154BF7" w14:textId="77777777">
      <w:pPr>
        <w:rPr>
          <w:b/>
          <w:bCs/>
        </w:rPr>
      </w:pPr>
      <w:r w:rsidRPr="00E93218">
        <w:rPr>
          <w:b/>
          <w:bCs/>
        </w:rPr>
        <w:t>E. KONTROL &amp; EVALUASI</w:t>
      </w:r>
    </w:p>
    <w:tbl>
      <w:tblPr>
        <w:tblStyle w:val="PlainTable1"/>
        <w:tblW w:w="8897" w:type="dxa"/>
        <w:tblLook w:val="04A0" w:firstRow="1" w:lastRow="0" w:firstColumn="1" w:lastColumn="0" w:noHBand="0" w:noVBand="1"/>
      </w:tblPr>
      <w:tblGrid>
        <w:gridCol w:w="817"/>
        <w:gridCol w:w="4678"/>
        <w:gridCol w:w="3402"/>
      </w:tblGrid>
      <w:tr w:rsidR="0002399A" w:rsidTr="00E93218" w14:paraId="2582E91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:rsidR="0002399A" w:rsidP="00E93218" w:rsidRDefault="009327DE" w14:paraId="30101621" w14:textId="77777777">
            <w:pPr>
              <w:spacing w:line="360" w:lineRule="auto"/>
            </w:pPr>
            <w:r>
              <w:t>No</w:t>
            </w:r>
          </w:p>
        </w:tc>
        <w:tc>
          <w:tcPr>
            <w:tcW w:w="4678" w:type="dxa"/>
          </w:tcPr>
          <w:p w:rsidR="0002399A" w:rsidP="00E93218" w:rsidRDefault="009327DE" w14:paraId="742DA9D4" w14:textId="77777777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Indikator</w:t>
            </w:r>
          </w:p>
        </w:tc>
        <w:tc>
          <w:tcPr>
            <w:tcW w:w="3402" w:type="dxa"/>
          </w:tcPr>
          <w:p w:rsidR="0002399A" w:rsidP="00E93218" w:rsidRDefault="009327DE" w14:paraId="16D932EA" w14:textId="77777777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Skor</w:t>
            </w:r>
          </w:p>
        </w:tc>
      </w:tr>
      <w:tr w:rsidR="0002399A" w:rsidTr="00E93218" w14:paraId="3E70535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:rsidR="0002399A" w:rsidP="00E93218" w:rsidRDefault="009327DE" w14:paraId="2A34E608" w14:textId="77777777">
            <w:pPr>
              <w:spacing w:line="360" w:lineRule="auto"/>
            </w:pPr>
            <w:r>
              <w:t>1</w:t>
            </w:r>
          </w:p>
        </w:tc>
        <w:tc>
          <w:tcPr>
            <w:tcW w:w="4678" w:type="dxa"/>
          </w:tcPr>
          <w:p w:rsidR="0002399A" w:rsidP="00E93218" w:rsidRDefault="009327DE" w14:paraId="4A69901B" w14:textId="7777777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Mengecek hasil kerja</w:t>
            </w:r>
          </w:p>
        </w:tc>
        <w:tc>
          <w:tcPr>
            <w:tcW w:w="3402" w:type="dxa"/>
          </w:tcPr>
          <w:p w:rsidR="0002399A" w:rsidP="00E93218" w:rsidRDefault="0002399A" w14:paraId="4ECA356C" w14:textId="7777777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2399A" w:rsidTr="00E93218" w14:paraId="11999ED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:rsidR="0002399A" w:rsidP="00E93218" w:rsidRDefault="009327DE" w14:paraId="763AFC89" w14:textId="77777777">
            <w:pPr>
              <w:spacing w:line="360" w:lineRule="auto"/>
            </w:pPr>
            <w:r>
              <w:t>2</w:t>
            </w:r>
          </w:p>
        </w:tc>
        <w:tc>
          <w:tcPr>
            <w:tcW w:w="4678" w:type="dxa"/>
          </w:tcPr>
          <w:p w:rsidR="0002399A" w:rsidP="00E93218" w:rsidRDefault="009327DE" w14:paraId="4FF7073C" w14:textId="7777777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Memberikan koreksi</w:t>
            </w:r>
          </w:p>
        </w:tc>
        <w:tc>
          <w:tcPr>
            <w:tcW w:w="3402" w:type="dxa"/>
          </w:tcPr>
          <w:p w:rsidR="0002399A" w:rsidP="00E93218" w:rsidRDefault="0002399A" w14:paraId="52DD5F30" w14:textId="7777777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2399A" w:rsidTr="00E93218" w14:paraId="1429F43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:rsidR="0002399A" w:rsidP="00E93218" w:rsidRDefault="009327DE" w14:paraId="4D6F4EE2" w14:textId="77777777">
            <w:pPr>
              <w:spacing w:line="360" w:lineRule="auto"/>
            </w:pPr>
            <w:r>
              <w:t>3</w:t>
            </w:r>
          </w:p>
        </w:tc>
        <w:tc>
          <w:tcPr>
            <w:tcW w:w="4678" w:type="dxa"/>
          </w:tcPr>
          <w:p w:rsidR="0002399A" w:rsidP="00E93218" w:rsidRDefault="009327DE" w14:paraId="42321775" w14:textId="7777777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Membuat laporan singkat</w:t>
            </w:r>
          </w:p>
        </w:tc>
        <w:tc>
          <w:tcPr>
            <w:tcW w:w="3402" w:type="dxa"/>
          </w:tcPr>
          <w:p w:rsidR="0002399A" w:rsidP="00E93218" w:rsidRDefault="0002399A" w14:paraId="16BAB7CD" w14:textId="7777777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2399A" w:rsidTr="00E93218" w14:paraId="278A8866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:rsidR="0002399A" w:rsidP="00E93218" w:rsidRDefault="009327DE" w14:paraId="288A930F" w14:textId="77777777">
            <w:pPr>
              <w:spacing w:line="360" w:lineRule="auto"/>
            </w:pPr>
            <w:r>
              <w:t>4</w:t>
            </w:r>
          </w:p>
        </w:tc>
        <w:tc>
          <w:tcPr>
            <w:tcW w:w="4678" w:type="dxa"/>
          </w:tcPr>
          <w:p w:rsidR="0002399A" w:rsidP="00E93218" w:rsidRDefault="009327DE" w14:paraId="67387F50" w14:textId="7777777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Mengevaluasi masalah</w:t>
            </w:r>
          </w:p>
        </w:tc>
        <w:tc>
          <w:tcPr>
            <w:tcW w:w="3402" w:type="dxa"/>
          </w:tcPr>
          <w:p w:rsidR="0002399A" w:rsidP="00E93218" w:rsidRDefault="0002399A" w14:paraId="7D790A3C" w14:textId="7777777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02399A" w:rsidP="00E93218" w:rsidRDefault="009327DE" w14:paraId="089F7A6A" w14:textId="77777777">
      <w:proofErr w:type="gramStart"/>
      <w:r>
        <w:t>Subtotal :</w:t>
      </w:r>
      <w:proofErr w:type="gramEnd"/>
      <w:r>
        <w:t xml:space="preserve"> __________</w:t>
      </w:r>
    </w:p>
    <w:p w:rsidR="0002399A" w:rsidP="00E93218" w:rsidRDefault="009327DE" w14:paraId="6927E150" w14:textId="4730E44C">
      <w:r>
        <w:t>F. SIKAP PROFESIONAL</w:t>
      </w:r>
    </w:p>
    <w:tbl>
      <w:tblPr>
        <w:tblStyle w:val="PlainTable1"/>
        <w:tblW w:w="8897" w:type="dxa"/>
        <w:tblLook w:val="04A0" w:firstRow="1" w:lastRow="0" w:firstColumn="1" w:lastColumn="0" w:noHBand="0" w:noVBand="1"/>
      </w:tblPr>
      <w:tblGrid>
        <w:gridCol w:w="817"/>
        <w:gridCol w:w="4678"/>
        <w:gridCol w:w="3402"/>
      </w:tblGrid>
      <w:tr w:rsidR="0002399A" w:rsidTr="00E93218" w14:paraId="57D4379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:rsidR="0002399A" w:rsidP="00E93218" w:rsidRDefault="009327DE" w14:paraId="39FBABBB" w14:textId="77777777">
            <w:pPr>
              <w:spacing w:line="360" w:lineRule="auto"/>
            </w:pPr>
            <w:r>
              <w:t>No</w:t>
            </w:r>
          </w:p>
        </w:tc>
        <w:tc>
          <w:tcPr>
            <w:tcW w:w="4678" w:type="dxa"/>
          </w:tcPr>
          <w:p w:rsidR="0002399A" w:rsidP="00E93218" w:rsidRDefault="009327DE" w14:paraId="06F7ED78" w14:textId="77777777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Indikator</w:t>
            </w:r>
          </w:p>
        </w:tc>
        <w:tc>
          <w:tcPr>
            <w:tcW w:w="3402" w:type="dxa"/>
          </w:tcPr>
          <w:p w:rsidR="0002399A" w:rsidP="00E93218" w:rsidRDefault="009327DE" w14:paraId="705DC179" w14:textId="77777777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Skor</w:t>
            </w:r>
          </w:p>
        </w:tc>
      </w:tr>
      <w:tr w:rsidR="0002399A" w:rsidTr="00E93218" w14:paraId="74C9064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:rsidR="0002399A" w:rsidP="00E93218" w:rsidRDefault="009327DE" w14:paraId="036586C8" w14:textId="77777777">
            <w:pPr>
              <w:spacing w:line="360" w:lineRule="auto"/>
            </w:pPr>
            <w:r>
              <w:t>1</w:t>
            </w:r>
          </w:p>
        </w:tc>
        <w:tc>
          <w:tcPr>
            <w:tcW w:w="4678" w:type="dxa"/>
          </w:tcPr>
          <w:p w:rsidR="0002399A" w:rsidP="00E93218" w:rsidRDefault="009327DE" w14:paraId="68F061D9" w14:textId="7777777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Grooming &amp; attitude</w:t>
            </w:r>
          </w:p>
        </w:tc>
        <w:tc>
          <w:tcPr>
            <w:tcW w:w="3402" w:type="dxa"/>
          </w:tcPr>
          <w:p w:rsidR="0002399A" w:rsidP="00E93218" w:rsidRDefault="0002399A" w14:paraId="68E6AEB3" w14:textId="7777777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2399A" w:rsidTr="00E93218" w14:paraId="13D12F5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:rsidR="0002399A" w:rsidP="00E93218" w:rsidRDefault="009327DE" w14:paraId="5F03D326" w14:textId="77777777">
            <w:pPr>
              <w:spacing w:line="360" w:lineRule="auto"/>
            </w:pPr>
            <w:r>
              <w:t>2</w:t>
            </w:r>
          </w:p>
        </w:tc>
        <w:tc>
          <w:tcPr>
            <w:tcW w:w="4678" w:type="dxa"/>
          </w:tcPr>
          <w:p w:rsidR="0002399A" w:rsidP="00E93218" w:rsidRDefault="009327DE" w14:paraId="30C8398A" w14:textId="7777777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Tanggung jawab</w:t>
            </w:r>
          </w:p>
        </w:tc>
        <w:tc>
          <w:tcPr>
            <w:tcW w:w="3402" w:type="dxa"/>
          </w:tcPr>
          <w:p w:rsidR="0002399A" w:rsidP="00E93218" w:rsidRDefault="0002399A" w14:paraId="0C5429B8" w14:textId="7777777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2399A" w:rsidTr="00E93218" w14:paraId="1FB4189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:rsidR="0002399A" w:rsidP="00E93218" w:rsidRDefault="009327DE" w14:paraId="5B12F37A" w14:textId="77777777">
            <w:pPr>
              <w:spacing w:line="360" w:lineRule="auto"/>
            </w:pPr>
            <w:r>
              <w:t>3</w:t>
            </w:r>
          </w:p>
        </w:tc>
        <w:tc>
          <w:tcPr>
            <w:tcW w:w="4678" w:type="dxa"/>
          </w:tcPr>
          <w:p w:rsidR="0002399A" w:rsidP="00E93218" w:rsidRDefault="009327DE" w14:paraId="0113705B" w14:textId="7777777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Inisiatif</w:t>
            </w:r>
          </w:p>
        </w:tc>
        <w:tc>
          <w:tcPr>
            <w:tcW w:w="3402" w:type="dxa"/>
          </w:tcPr>
          <w:p w:rsidR="0002399A" w:rsidP="00E93218" w:rsidRDefault="0002399A" w14:paraId="61CA0F26" w14:textId="7777777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2399A" w:rsidTr="00E93218" w14:paraId="7ADA9B19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:rsidR="0002399A" w:rsidP="00E93218" w:rsidRDefault="009327DE" w14:paraId="5B1F7054" w14:textId="77777777">
            <w:pPr>
              <w:spacing w:line="360" w:lineRule="auto"/>
            </w:pPr>
            <w:r>
              <w:t>4</w:t>
            </w:r>
          </w:p>
        </w:tc>
        <w:tc>
          <w:tcPr>
            <w:tcW w:w="4678" w:type="dxa"/>
          </w:tcPr>
          <w:p w:rsidR="0002399A" w:rsidP="00E93218" w:rsidRDefault="009327DE" w14:paraId="602537CE" w14:textId="0C3A5F3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Tidak </w:t>
            </w:r>
            <w:proofErr w:type="spellStart"/>
            <w:r>
              <w:t>bekerja</w:t>
            </w:r>
            <w:proofErr w:type="spellEnd"/>
            <w:r>
              <w:t xml:space="preserve"> </w:t>
            </w:r>
            <w:proofErr w:type="spellStart"/>
            <w:r>
              <w:t>seperti</w:t>
            </w:r>
            <w:proofErr w:type="spellEnd"/>
            <w:r>
              <w:t xml:space="preserve"> staff</w:t>
            </w:r>
          </w:p>
        </w:tc>
        <w:tc>
          <w:tcPr>
            <w:tcW w:w="3402" w:type="dxa"/>
          </w:tcPr>
          <w:p w:rsidR="0002399A" w:rsidP="00E93218" w:rsidRDefault="0002399A" w14:paraId="0EDACC41" w14:textId="321DC57D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02399A" w:rsidP="00E93218" w:rsidRDefault="00435530" w14:paraId="2F7D04D8" w14:textId="6A0A1841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333E1C9A" wp14:editId="17C611A3">
                <wp:simplePos x="0" y="0"/>
                <wp:positionH relativeFrom="column">
                  <wp:posOffset>1760220</wp:posOffset>
                </wp:positionH>
                <wp:positionV relativeFrom="paragraph">
                  <wp:posOffset>259715</wp:posOffset>
                </wp:positionV>
                <wp:extent cx="3817620" cy="1089660"/>
                <wp:effectExtent l="0" t="0" r="11430" b="1524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7620" cy="1089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5530" w:rsidP="00435530" w:rsidRDefault="00435530" w14:paraId="73859F63" w14:textId="7961EDD7">
                            <w:r>
                              <w:t>KOMENTAR DOSEN</w:t>
                            </w:r>
                          </w:p>
                          <w:p w:rsidR="00435530" w:rsidP="00435530" w:rsidRDefault="00435530" w14:paraId="68409246" w14:textId="731CF2A7">
                            <w: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:rsidR="00435530" w:rsidRDefault="00435530" w14:paraId="1D985500" w14:textId="1BD5C8D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62051805">
              <v:shapetype id="_x0000_t202" coordsize="21600,21600" o:spt="202" path="m,l,21600r21600,l21600,xe" w14:anchorId="333E1C9A">
                <v:stroke joinstyle="miter"/>
                <v:path gradientshapeok="t" o:connecttype="rect"/>
              </v:shapetype>
              <v:shape id="Text Box 2" style="position:absolute;margin-left:138.6pt;margin-top:20.45pt;width:300.6pt;height:85.8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26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">
                <v:textbox>
                  <w:txbxContent>
                    <w:p w:rsidR="00435530" w:rsidP="00435530" w:rsidRDefault="00435530" w14:paraId="5A98A574" w14:textId="7961EDD7">
                      <w:r>
                        <w:t>KOMENTAR DOSEN</w:t>
                      </w:r>
                    </w:p>
                    <w:p w:rsidR="00435530" w:rsidP="00435530" w:rsidRDefault="00435530" w14:paraId="1A3BEF24" w14:textId="731CF2A7">
                      <w: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:rsidR="00435530" w:rsidRDefault="00435530" w14:paraId="672A6659" w14:textId="1BD5C8D0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1" locked="0" layoutInCell="1" allowOverlap="1" wp14:anchorId="777D2632" wp14:editId="487FF64B">
                <wp:simplePos x="0" y="0"/>
                <wp:positionH relativeFrom="column">
                  <wp:posOffset>-22860</wp:posOffset>
                </wp:positionH>
                <wp:positionV relativeFrom="paragraph">
                  <wp:posOffset>259715</wp:posOffset>
                </wp:positionV>
                <wp:extent cx="1661160" cy="1089660"/>
                <wp:effectExtent l="0" t="0" r="15240" b="15240"/>
                <wp:wrapNone/>
                <wp:docPr id="10124975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1160" cy="1089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5530" w:rsidP="00435530" w:rsidRDefault="00435530" w14:paraId="149844C8" w14:textId="7777777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04FFF693">
              <v:shape id="_x0000_s1027" style="position:absolute;margin-left:-1.8pt;margin-top:20.45pt;width:130.8pt;height:85.8pt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" w14:anchorId="777D2632">
                <v:textbox>
                  <w:txbxContent>
                    <w:p w:rsidR="00435530" w:rsidP="00435530" w:rsidRDefault="00435530" w14:paraId="0A37501D" w14:textId="77777777"/>
                  </w:txbxContent>
                </v:textbox>
              </v:shape>
            </w:pict>
          </mc:Fallback>
        </mc:AlternateContent>
      </w:r>
      <w:proofErr w:type="gramStart"/>
      <w:r>
        <w:t>Subtotal :</w:t>
      </w:r>
      <w:proofErr w:type="gramEnd"/>
      <w:r>
        <w:t xml:space="preserve"> __________</w:t>
      </w:r>
    </w:p>
    <w:p w:rsidRPr="00E93218" w:rsidR="0002399A" w:rsidP="00E93218" w:rsidRDefault="009327DE" w14:paraId="6A2FA88F" w14:textId="6199CD35">
      <w:pPr>
        <w:rPr>
          <w:b/>
          <w:bCs/>
        </w:rPr>
      </w:pPr>
      <w:r w:rsidRPr="00E93218">
        <w:rPr>
          <w:b/>
          <w:bCs/>
        </w:rPr>
        <w:t>REKAP NILAI</w:t>
      </w:r>
    </w:p>
    <w:p w:rsidR="0002399A" w:rsidP="00E93218" w:rsidRDefault="009327DE" w14:paraId="41626AD6" w14:textId="58B6ADFB">
      <w:r>
        <w:t xml:space="preserve">Total </w:t>
      </w:r>
      <w:proofErr w:type="gramStart"/>
      <w:r>
        <w:t>Nilai :</w:t>
      </w:r>
      <w:proofErr w:type="gramEnd"/>
      <w:r>
        <w:t xml:space="preserve"> __________ </w:t>
      </w:r>
    </w:p>
    <w:p w:rsidR="00435530" w:rsidP="00E93218" w:rsidRDefault="00435530" w14:paraId="35378A24" w14:textId="3739FECB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50858A58" wp14:editId="34E08240">
                <wp:simplePos x="0" y="0"/>
                <wp:positionH relativeFrom="column">
                  <wp:posOffset>-22860</wp:posOffset>
                </wp:positionH>
                <wp:positionV relativeFrom="paragraph">
                  <wp:posOffset>494665</wp:posOffset>
                </wp:positionV>
                <wp:extent cx="1661160" cy="1082040"/>
                <wp:effectExtent l="0" t="0" r="15240" b="22860"/>
                <wp:wrapNone/>
                <wp:docPr id="101490060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1160" cy="1082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2606" w:type="dxa"/>
                              <w:tblCellSpacing w:w="15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896"/>
                              <w:gridCol w:w="1629"/>
                              <w:gridCol w:w="81"/>
                            </w:tblGrid>
                            <w:tr w:rsidRPr="00435530" w:rsidR="00435530" w:rsidTr="00435530" w14:paraId="0BAC6B7A" w14:textId="40C4E3DC">
                              <w:trPr>
                                <w:tblHeader/>
                                <w:tblCellSpacing w:w="15" w:type="dxa"/>
                              </w:trPr>
                              <w:tc>
                                <w:tcPr>
                                  <w:tcW w:w="851" w:type="dxa"/>
                                  <w:vAlign w:val="center"/>
                                  <w:hideMark/>
                                </w:tcPr>
                                <w:p w:rsidRPr="00435530" w:rsidR="00435530" w:rsidP="00435530" w:rsidRDefault="00435530" w14:paraId="1EE31776" w14:textId="77777777">
                                  <w:pPr>
                                    <w:pStyle w:val="NoSpacing"/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lang w:val="en-ID"/>
                                    </w:rPr>
                                  </w:pPr>
                                  <w:r w:rsidRPr="00435530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lang w:val="en-ID"/>
                                    </w:rPr>
                                    <w:t>Nilai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Pr="00435530" w:rsidR="00435530" w:rsidP="00435530" w:rsidRDefault="00435530" w14:paraId="0907CF68" w14:textId="77777777">
                                  <w:pPr>
                                    <w:pStyle w:val="NoSpacing"/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lang w:val="en-ID"/>
                                    </w:rPr>
                                  </w:pPr>
                                  <w:proofErr w:type="spellStart"/>
                                  <w:r w:rsidRPr="00435530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lang w:val="en-ID"/>
                                    </w:rPr>
                                    <w:t>Predikat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Pr="00435530" w:rsidR="00435530" w:rsidP="00435530" w:rsidRDefault="00435530" w14:paraId="5C665041" w14:textId="77777777">
                                  <w:pPr>
                                    <w:pStyle w:val="NoSpacing"/>
                                    <w:rPr>
                                      <w:sz w:val="16"/>
                                      <w:szCs w:val="16"/>
                                      <w:lang w:val="en-ID"/>
                                    </w:rPr>
                                  </w:pPr>
                                </w:p>
                              </w:tc>
                            </w:tr>
                            <w:tr w:rsidRPr="00435530" w:rsidR="00435530" w:rsidTr="00435530" w14:paraId="713F0B8B" w14:textId="5C21A594">
                              <w:trPr>
                                <w:tblCellSpacing w:w="15" w:type="dxa"/>
                              </w:trPr>
                              <w:tc>
                                <w:tcPr>
                                  <w:tcW w:w="851" w:type="dxa"/>
                                  <w:vAlign w:val="center"/>
                                  <w:hideMark/>
                                </w:tcPr>
                                <w:p w:rsidRPr="00435530" w:rsidR="00435530" w:rsidP="00435530" w:rsidRDefault="00435530" w14:paraId="70A3DE9D" w14:textId="77777777">
                                  <w:pPr>
                                    <w:pStyle w:val="NoSpacing"/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lang w:val="en-ID"/>
                                    </w:rPr>
                                  </w:pPr>
                                  <w:r w:rsidRPr="00435530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lang w:val="en-ID"/>
                                    </w:rPr>
                                    <w:t>85 – 100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Pr="00435530" w:rsidR="00435530" w:rsidP="00435530" w:rsidRDefault="00435530" w14:paraId="59A02F2F" w14:textId="77777777">
                                  <w:pPr>
                                    <w:pStyle w:val="NoSpacing"/>
                                    <w:rPr>
                                      <w:sz w:val="16"/>
                                      <w:szCs w:val="16"/>
                                      <w:lang w:val="en-ID"/>
                                    </w:rPr>
                                  </w:pPr>
                                  <w:proofErr w:type="spellStart"/>
                                  <w:r w:rsidRPr="00435530">
                                    <w:rPr>
                                      <w:sz w:val="16"/>
                                      <w:szCs w:val="16"/>
                                      <w:lang w:val="en-ID"/>
                                    </w:rPr>
                                    <w:t>Siap</w:t>
                                  </w:r>
                                  <w:proofErr w:type="spellEnd"/>
                                  <w:r w:rsidRPr="00435530">
                                    <w:rPr>
                                      <w:sz w:val="16"/>
                                      <w:szCs w:val="16"/>
                                      <w:lang w:val="en-ID"/>
                                    </w:rPr>
                                    <w:t xml:space="preserve"> Assistant Manager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Pr="00435530" w:rsidR="00435530" w:rsidP="00435530" w:rsidRDefault="00435530" w14:paraId="11DA020C" w14:textId="77777777">
                                  <w:pPr>
                                    <w:pStyle w:val="NoSpacing"/>
                                    <w:rPr>
                                      <w:sz w:val="16"/>
                                      <w:szCs w:val="16"/>
                                      <w:lang w:val="en-ID"/>
                                    </w:rPr>
                                  </w:pPr>
                                </w:p>
                              </w:tc>
                            </w:tr>
                            <w:tr w:rsidRPr="00435530" w:rsidR="00435530" w:rsidTr="00435530" w14:paraId="6C0EF84B" w14:textId="738D53AF">
                              <w:trPr>
                                <w:tblCellSpacing w:w="15" w:type="dxa"/>
                              </w:trPr>
                              <w:tc>
                                <w:tcPr>
                                  <w:tcW w:w="851" w:type="dxa"/>
                                  <w:vAlign w:val="center"/>
                                  <w:hideMark/>
                                </w:tcPr>
                                <w:p w:rsidRPr="00435530" w:rsidR="00435530" w:rsidP="00435530" w:rsidRDefault="00435530" w14:paraId="1AAABBCD" w14:textId="77777777">
                                  <w:pPr>
                                    <w:pStyle w:val="NoSpacing"/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lang w:val="en-ID"/>
                                    </w:rPr>
                                  </w:pPr>
                                  <w:r w:rsidRPr="00435530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lang w:val="en-ID"/>
                                    </w:rPr>
                                    <w:t>75 – 84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Pr="00435530" w:rsidR="00435530" w:rsidP="00435530" w:rsidRDefault="00435530" w14:paraId="22F354F5" w14:textId="77777777">
                                  <w:pPr>
                                    <w:pStyle w:val="NoSpacing"/>
                                    <w:rPr>
                                      <w:sz w:val="16"/>
                                      <w:szCs w:val="16"/>
                                      <w:lang w:val="en-ID"/>
                                    </w:rPr>
                                  </w:pPr>
                                  <w:proofErr w:type="spellStart"/>
                                  <w:r w:rsidRPr="00435530">
                                    <w:rPr>
                                      <w:sz w:val="16"/>
                                      <w:szCs w:val="16"/>
                                      <w:lang w:val="en-ID"/>
                                    </w:rPr>
                                    <w:t>Mendekati</w:t>
                                  </w:r>
                                  <w:proofErr w:type="spellEnd"/>
                                  <w:r w:rsidRPr="00435530">
                                    <w:rPr>
                                      <w:sz w:val="16"/>
                                      <w:szCs w:val="16"/>
                                      <w:lang w:val="en-ID"/>
                                    </w:rPr>
                                    <w:t xml:space="preserve"> Managerial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Pr="00435530" w:rsidR="00435530" w:rsidP="00435530" w:rsidRDefault="00435530" w14:paraId="0FD04BCD" w14:textId="77777777">
                                  <w:pPr>
                                    <w:pStyle w:val="NoSpacing"/>
                                    <w:rPr>
                                      <w:sz w:val="16"/>
                                      <w:szCs w:val="16"/>
                                      <w:lang w:val="en-ID"/>
                                    </w:rPr>
                                  </w:pPr>
                                </w:p>
                              </w:tc>
                            </w:tr>
                            <w:tr w:rsidRPr="00435530" w:rsidR="00435530" w:rsidTr="00435530" w14:paraId="2038E670" w14:textId="44F8A840">
                              <w:trPr>
                                <w:tblCellSpacing w:w="15" w:type="dxa"/>
                              </w:trPr>
                              <w:tc>
                                <w:tcPr>
                                  <w:tcW w:w="851" w:type="dxa"/>
                                  <w:vAlign w:val="center"/>
                                  <w:hideMark/>
                                </w:tcPr>
                                <w:p w:rsidRPr="00435530" w:rsidR="00435530" w:rsidP="00435530" w:rsidRDefault="00435530" w14:paraId="1558456B" w14:textId="77777777">
                                  <w:pPr>
                                    <w:pStyle w:val="NoSpacing"/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lang w:val="en-ID"/>
                                    </w:rPr>
                                  </w:pPr>
                                  <w:r w:rsidRPr="00435530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lang w:val="en-ID"/>
                                    </w:rPr>
                                    <w:t>65 – 74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Pr="00435530" w:rsidR="00435530" w:rsidP="00435530" w:rsidRDefault="00435530" w14:paraId="766BCA32" w14:textId="77777777">
                                  <w:pPr>
                                    <w:pStyle w:val="NoSpacing"/>
                                    <w:rPr>
                                      <w:sz w:val="16"/>
                                      <w:szCs w:val="16"/>
                                      <w:lang w:val="en-ID"/>
                                    </w:rPr>
                                  </w:pPr>
                                  <w:r w:rsidRPr="00435530">
                                    <w:rPr>
                                      <w:sz w:val="16"/>
                                      <w:szCs w:val="16"/>
                                      <w:lang w:val="en-ID"/>
                                    </w:rPr>
                                    <w:t>Level Supervisor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Pr="00435530" w:rsidR="00435530" w:rsidP="00435530" w:rsidRDefault="00435530" w14:paraId="125B829C" w14:textId="77777777">
                                  <w:pPr>
                                    <w:pStyle w:val="NoSpacing"/>
                                    <w:rPr>
                                      <w:sz w:val="16"/>
                                      <w:szCs w:val="16"/>
                                      <w:lang w:val="en-ID"/>
                                    </w:rPr>
                                  </w:pPr>
                                </w:p>
                              </w:tc>
                            </w:tr>
                            <w:tr w:rsidRPr="00435530" w:rsidR="00435530" w:rsidTr="00435530" w14:paraId="47326DDC" w14:textId="5BAE489A">
                              <w:trPr>
                                <w:tblCellSpacing w:w="15" w:type="dxa"/>
                              </w:trPr>
                              <w:tc>
                                <w:tcPr>
                                  <w:tcW w:w="851" w:type="dxa"/>
                                  <w:vAlign w:val="center"/>
                                  <w:hideMark/>
                                </w:tcPr>
                                <w:p w:rsidRPr="00435530" w:rsidR="00435530" w:rsidP="00435530" w:rsidRDefault="00435530" w14:paraId="41ED1D58" w14:textId="77777777">
                                  <w:pPr>
                                    <w:pStyle w:val="NoSpacing"/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lang w:val="en-ID"/>
                                    </w:rPr>
                                  </w:pPr>
                                  <w:r w:rsidRPr="00435530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lang w:val="en-ID"/>
                                    </w:rPr>
                                    <w:t>&lt; 65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Pr="00435530" w:rsidR="00435530" w:rsidP="00435530" w:rsidRDefault="00435530" w14:paraId="408B9DD3" w14:textId="77777777">
                                  <w:pPr>
                                    <w:pStyle w:val="NoSpacing"/>
                                    <w:rPr>
                                      <w:sz w:val="16"/>
                                      <w:szCs w:val="16"/>
                                      <w:lang w:val="en-ID"/>
                                    </w:rPr>
                                  </w:pPr>
                                  <w:r w:rsidRPr="00435530">
                                    <w:rPr>
                                      <w:sz w:val="16"/>
                                      <w:szCs w:val="16"/>
                                      <w:lang w:val="en-ID"/>
                                    </w:rPr>
                                    <w:t xml:space="preserve">Masih </w:t>
                                  </w:r>
                                  <w:proofErr w:type="spellStart"/>
                                  <w:r w:rsidRPr="00435530">
                                    <w:rPr>
                                      <w:sz w:val="16"/>
                                      <w:szCs w:val="16"/>
                                      <w:lang w:val="en-ID"/>
                                    </w:rPr>
                                    <w:t>Operasional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Pr="00435530" w:rsidR="00435530" w:rsidP="00435530" w:rsidRDefault="00435530" w14:paraId="4824230C" w14:textId="77777777">
                                  <w:pPr>
                                    <w:pStyle w:val="NoSpacing"/>
                                    <w:rPr>
                                      <w:sz w:val="16"/>
                                      <w:szCs w:val="16"/>
                                      <w:lang w:val="en-ID"/>
                                    </w:rPr>
                                  </w:pPr>
                                </w:p>
                              </w:tc>
                            </w:tr>
                          </w:tbl>
                          <w:p w:rsidRPr="00435530" w:rsidR="00435530" w:rsidP="00435530" w:rsidRDefault="00435530" w14:paraId="1A8B4DFC" w14:textId="77777777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1D37C992">
              <v:shape id="_x0000_s1028" style="position:absolute;margin-left:-1.8pt;margin-top:38.95pt;width:130.8pt;height:85.2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" w14:anchorId="50858A58">
                <v:textbox>
                  <w:txbxContent>
                    <w:tbl>
                      <w:tblPr>
                        <w:tblW w:w="2606" w:type="dxa"/>
                        <w:tblCellSpacing w:w="15" w:type="dxa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896"/>
                        <w:gridCol w:w="1629"/>
                        <w:gridCol w:w="81"/>
                      </w:tblGrid>
                      <w:tr w:rsidRPr="00435530" w:rsidR="00435530" w:rsidTr="00435530" w14:paraId="45D73DA8" w14:textId="40C4E3DC">
                        <w:trPr>
                          <w:tblHeader/>
                          <w:tblCellSpacing w:w="15" w:type="dxa"/>
                        </w:trPr>
                        <w:tc>
                          <w:tcPr>
                            <w:tcW w:w="851" w:type="dxa"/>
                            <w:vAlign w:val="center"/>
                            <w:hideMark/>
                          </w:tcPr>
                          <w:p w:rsidRPr="00435530" w:rsidR="00435530" w:rsidP="00435530" w:rsidRDefault="00435530" w14:paraId="003192F9" w14:textId="77777777">
                            <w:pPr>
                              <w:pStyle w:val="NoSpacing"/>
                              <w:rPr>
                                <w:b/>
                                <w:bCs/>
                                <w:sz w:val="16"/>
                                <w:szCs w:val="16"/>
                                <w:lang w:val="en-ID"/>
                              </w:rPr>
                            </w:pPr>
                            <w:r w:rsidRPr="00435530">
                              <w:rPr>
                                <w:b/>
                                <w:bCs/>
                                <w:sz w:val="16"/>
                                <w:szCs w:val="16"/>
                                <w:lang w:val="en-ID"/>
                              </w:rPr>
                              <w:t>Nilai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Pr="00435530" w:rsidR="00435530" w:rsidP="00435530" w:rsidRDefault="00435530" w14:paraId="42AA8E10" w14:textId="77777777">
                            <w:pPr>
                              <w:pStyle w:val="NoSpacing"/>
                              <w:rPr>
                                <w:b/>
                                <w:bCs/>
                                <w:sz w:val="16"/>
                                <w:szCs w:val="16"/>
                                <w:lang w:val="en-ID"/>
                              </w:rPr>
                            </w:pPr>
                            <w:proofErr w:type="spellStart"/>
                            <w:r w:rsidRPr="00435530">
                              <w:rPr>
                                <w:b/>
                                <w:bCs/>
                                <w:sz w:val="16"/>
                                <w:szCs w:val="16"/>
                                <w:lang w:val="en-ID"/>
                              </w:rPr>
                              <w:t>Predikat</w:t>
                            </w:r>
                            <w:proofErr w:type="spellEnd"/>
                          </w:p>
                        </w:tc>
                        <w:tc>
                          <w:tcPr>
                            <w:tcW w:w="0" w:type="auto"/>
                          </w:tcPr>
                          <w:p w:rsidRPr="00435530" w:rsidR="00435530" w:rsidP="00435530" w:rsidRDefault="00435530" w14:paraId="5DAB6C7B" w14:textId="77777777">
                            <w:pPr>
                              <w:pStyle w:val="NoSpacing"/>
                              <w:rPr>
                                <w:sz w:val="16"/>
                                <w:szCs w:val="16"/>
                                <w:lang w:val="en-ID"/>
                              </w:rPr>
                            </w:pPr>
                          </w:p>
                        </w:tc>
                      </w:tr>
                      <w:tr w:rsidRPr="00435530" w:rsidR="00435530" w:rsidTr="00435530" w14:paraId="34A07481" w14:textId="5C21A594">
                        <w:trPr>
                          <w:tblCellSpacing w:w="15" w:type="dxa"/>
                        </w:trPr>
                        <w:tc>
                          <w:tcPr>
                            <w:tcW w:w="851" w:type="dxa"/>
                            <w:vAlign w:val="center"/>
                            <w:hideMark/>
                          </w:tcPr>
                          <w:p w:rsidRPr="00435530" w:rsidR="00435530" w:rsidP="00435530" w:rsidRDefault="00435530" w14:paraId="4B0678CB" w14:textId="77777777">
                            <w:pPr>
                              <w:pStyle w:val="NoSpacing"/>
                              <w:rPr>
                                <w:b/>
                                <w:bCs/>
                                <w:sz w:val="16"/>
                                <w:szCs w:val="16"/>
                                <w:lang w:val="en-ID"/>
                              </w:rPr>
                            </w:pPr>
                            <w:r w:rsidRPr="00435530">
                              <w:rPr>
                                <w:b/>
                                <w:bCs/>
                                <w:sz w:val="16"/>
                                <w:szCs w:val="16"/>
                                <w:lang w:val="en-ID"/>
                              </w:rPr>
                              <w:t>85 – 100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Pr="00435530" w:rsidR="00435530" w:rsidP="00435530" w:rsidRDefault="00435530" w14:paraId="1E9994E4" w14:textId="77777777">
                            <w:pPr>
                              <w:pStyle w:val="NoSpacing"/>
                              <w:rPr>
                                <w:sz w:val="16"/>
                                <w:szCs w:val="16"/>
                                <w:lang w:val="en-ID"/>
                              </w:rPr>
                            </w:pPr>
                            <w:proofErr w:type="spellStart"/>
                            <w:r w:rsidRPr="00435530">
                              <w:rPr>
                                <w:sz w:val="16"/>
                                <w:szCs w:val="16"/>
                                <w:lang w:val="en-ID"/>
                              </w:rPr>
                              <w:t>Siap</w:t>
                            </w:r>
                            <w:proofErr w:type="spellEnd"/>
                            <w:r w:rsidRPr="00435530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Assistant Manager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Pr="00435530" w:rsidR="00435530" w:rsidP="00435530" w:rsidRDefault="00435530" w14:paraId="02EB378F" w14:textId="77777777">
                            <w:pPr>
                              <w:pStyle w:val="NoSpacing"/>
                              <w:rPr>
                                <w:sz w:val="16"/>
                                <w:szCs w:val="16"/>
                                <w:lang w:val="en-ID"/>
                              </w:rPr>
                            </w:pPr>
                          </w:p>
                        </w:tc>
                      </w:tr>
                      <w:tr w:rsidRPr="00435530" w:rsidR="00435530" w:rsidTr="00435530" w14:paraId="2A83E5B7" w14:textId="738D53AF">
                        <w:trPr>
                          <w:tblCellSpacing w:w="15" w:type="dxa"/>
                        </w:trPr>
                        <w:tc>
                          <w:tcPr>
                            <w:tcW w:w="851" w:type="dxa"/>
                            <w:vAlign w:val="center"/>
                            <w:hideMark/>
                          </w:tcPr>
                          <w:p w:rsidRPr="00435530" w:rsidR="00435530" w:rsidP="00435530" w:rsidRDefault="00435530" w14:paraId="4F35B3DF" w14:textId="77777777">
                            <w:pPr>
                              <w:pStyle w:val="NoSpacing"/>
                              <w:rPr>
                                <w:b/>
                                <w:bCs/>
                                <w:sz w:val="16"/>
                                <w:szCs w:val="16"/>
                                <w:lang w:val="en-ID"/>
                              </w:rPr>
                            </w:pPr>
                            <w:r w:rsidRPr="00435530">
                              <w:rPr>
                                <w:b/>
                                <w:bCs/>
                                <w:sz w:val="16"/>
                                <w:szCs w:val="16"/>
                                <w:lang w:val="en-ID"/>
                              </w:rPr>
                              <w:t>75 – 84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Pr="00435530" w:rsidR="00435530" w:rsidP="00435530" w:rsidRDefault="00435530" w14:paraId="1BAEFA51" w14:textId="77777777">
                            <w:pPr>
                              <w:pStyle w:val="NoSpacing"/>
                              <w:rPr>
                                <w:sz w:val="16"/>
                                <w:szCs w:val="16"/>
                                <w:lang w:val="en-ID"/>
                              </w:rPr>
                            </w:pPr>
                            <w:proofErr w:type="spellStart"/>
                            <w:r w:rsidRPr="00435530">
                              <w:rPr>
                                <w:sz w:val="16"/>
                                <w:szCs w:val="16"/>
                                <w:lang w:val="en-ID"/>
                              </w:rPr>
                              <w:t>Mendekati</w:t>
                            </w:r>
                            <w:proofErr w:type="spellEnd"/>
                            <w:r w:rsidRPr="00435530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Managerial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Pr="00435530" w:rsidR="00435530" w:rsidP="00435530" w:rsidRDefault="00435530" w14:paraId="6A05A809" w14:textId="77777777">
                            <w:pPr>
                              <w:pStyle w:val="NoSpacing"/>
                              <w:rPr>
                                <w:sz w:val="16"/>
                                <w:szCs w:val="16"/>
                                <w:lang w:val="en-ID"/>
                              </w:rPr>
                            </w:pPr>
                          </w:p>
                        </w:tc>
                      </w:tr>
                      <w:tr w:rsidRPr="00435530" w:rsidR="00435530" w:rsidTr="00435530" w14:paraId="20E57818" w14:textId="44F8A840">
                        <w:trPr>
                          <w:tblCellSpacing w:w="15" w:type="dxa"/>
                        </w:trPr>
                        <w:tc>
                          <w:tcPr>
                            <w:tcW w:w="851" w:type="dxa"/>
                            <w:vAlign w:val="center"/>
                            <w:hideMark/>
                          </w:tcPr>
                          <w:p w:rsidRPr="00435530" w:rsidR="00435530" w:rsidP="00435530" w:rsidRDefault="00435530" w14:paraId="0408E4CE" w14:textId="77777777">
                            <w:pPr>
                              <w:pStyle w:val="NoSpacing"/>
                              <w:rPr>
                                <w:b/>
                                <w:bCs/>
                                <w:sz w:val="16"/>
                                <w:szCs w:val="16"/>
                                <w:lang w:val="en-ID"/>
                              </w:rPr>
                            </w:pPr>
                            <w:r w:rsidRPr="00435530">
                              <w:rPr>
                                <w:b/>
                                <w:bCs/>
                                <w:sz w:val="16"/>
                                <w:szCs w:val="16"/>
                                <w:lang w:val="en-ID"/>
                              </w:rPr>
                              <w:t>65 – 74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Pr="00435530" w:rsidR="00435530" w:rsidP="00435530" w:rsidRDefault="00435530" w14:paraId="1CD2F74D" w14:textId="77777777">
                            <w:pPr>
                              <w:pStyle w:val="NoSpacing"/>
                              <w:rPr>
                                <w:sz w:val="16"/>
                                <w:szCs w:val="16"/>
                                <w:lang w:val="en-ID"/>
                              </w:rPr>
                            </w:pPr>
                            <w:r w:rsidRPr="00435530">
                              <w:rPr>
                                <w:sz w:val="16"/>
                                <w:szCs w:val="16"/>
                                <w:lang w:val="en-ID"/>
                              </w:rPr>
                              <w:t>Level Supervisor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Pr="00435530" w:rsidR="00435530" w:rsidP="00435530" w:rsidRDefault="00435530" w14:paraId="5A39BBE3" w14:textId="77777777">
                            <w:pPr>
                              <w:pStyle w:val="NoSpacing"/>
                              <w:rPr>
                                <w:sz w:val="16"/>
                                <w:szCs w:val="16"/>
                                <w:lang w:val="en-ID"/>
                              </w:rPr>
                            </w:pPr>
                          </w:p>
                        </w:tc>
                      </w:tr>
                      <w:tr w:rsidRPr="00435530" w:rsidR="00435530" w:rsidTr="00435530" w14:paraId="1ACC5A2E" w14:textId="5BAE489A">
                        <w:trPr>
                          <w:tblCellSpacing w:w="15" w:type="dxa"/>
                        </w:trPr>
                        <w:tc>
                          <w:tcPr>
                            <w:tcW w:w="851" w:type="dxa"/>
                            <w:vAlign w:val="center"/>
                            <w:hideMark/>
                          </w:tcPr>
                          <w:p w:rsidRPr="00435530" w:rsidR="00435530" w:rsidP="00435530" w:rsidRDefault="00435530" w14:paraId="72DF3A84" w14:textId="77777777">
                            <w:pPr>
                              <w:pStyle w:val="NoSpacing"/>
                              <w:rPr>
                                <w:b/>
                                <w:bCs/>
                                <w:sz w:val="16"/>
                                <w:szCs w:val="16"/>
                                <w:lang w:val="en-ID"/>
                              </w:rPr>
                            </w:pPr>
                            <w:r w:rsidRPr="00435530">
                              <w:rPr>
                                <w:b/>
                                <w:bCs/>
                                <w:sz w:val="16"/>
                                <w:szCs w:val="16"/>
                                <w:lang w:val="en-ID"/>
                              </w:rPr>
                              <w:t>&lt; 65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Pr="00435530" w:rsidR="00435530" w:rsidP="00435530" w:rsidRDefault="00435530" w14:paraId="672CE326" w14:textId="77777777">
                            <w:pPr>
                              <w:pStyle w:val="NoSpacing"/>
                              <w:rPr>
                                <w:sz w:val="16"/>
                                <w:szCs w:val="16"/>
                                <w:lang w:val="en-ID"/>
                              </w:rPr>
                            </w:pPr>
                            <w:r w:rsidRPr="00435530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Masih </w:t>
                            </w:r>
                            <w:proofErr w:type="spellStart"/>
                            <w:r w:rsidRPr="00435530">
                              <w:rPr>
                                <w:sz w:val="16"/>
                                <w:szCs w:val="16"/>
                                <w:lang w:val="en-ID"/>
                              </w:rPr>
                              <w:t>Operasional</w:t>
                            </w:r>
                            <w:proofErr w:type="spellEnd"/>
                          </w:p>
                        </w:tc>
                        <w:tc>
                          <w:tcPr>
                            <w:tcW w:w="0" w:type="auto"/>
                          </w:tcPr>
                          <w:p w:rsidRPr="00435530" w:rsidR="00435530" w:rsidP="00435530" w:rsidRDefault="00435530" w14:paraId="41C8F396" w14:textId="77777777">
                            <w:pPr>
                              <w:pStyle w:val="NoSpacing"/>
                              <w:rPr>
                                <w:sz w:val="16"/>
                                <w:szCs w:val="16"/>
                                <w:lang w:val="en-ID"/>
                              </w:rPr>
                            </w:pPr>
                          </w:p>
                        </w:tc>
                      </w:tr>
                    </w:tbl>
                    <w:p w:rsidRPr="00435530" w:rsidR="00435530" w:rsidP="00435530" w:rsidRDefault="00435530" w14:paraId="72A3D3EC" w14:textId="77777777">
                      <w:pPr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t xml:space="preserve">Nilai </w:t>
      </w:r>
      <w:proofErr w:type="gramStart"/>
      <w:r>
        <w:t>Akhir :</w:t>
      </w:r>
      <w:proofErr w:type="gramEnd"/>
      <w:r>
        <w:t xml:space="preserve"> __________ /</w:t>
      </w:r>
      <w:r w:rsidR="00E93218">
        <w:t xml:space="preserve"> 6</w:t>
      </w:r>
      <w:r>
        <w:br/>
      </w:r>
    </w:p>
    <w:p w:rsidR="00435530" w:rsidP="00435530" w:rsidRDefault="009327DE" w14:paraId="5E03017E" w14:textId="620A10F9">
      <w:pPr>
        <w:ind w:left="5760" w:firstLine="720"/>
      </w:pPr>
      <w:r>
        <w:t>Tanda Tangan</w:t>
      </w:r>
      <w:r w:rsidR="00435530">
        <w:t xml:space="preserve"> </w:t>
      </w:r>
      <w:proofErr w:type="spellStart"/>
      <w:r w:rsidR="00435530">
        <w:t>Assesor</w:t>
      </w:r>
      <w:proofErr w:type="spellEnd"/>
    </w:p>
    <w:p w:rsidR="00435530" w:rsidP="00435530" w:rsidRDefault="00435530" w14:paraId="7476287D" w14:textId="77777777">
      <w:pPr>
        <w:ind w:left="6480"/>
      </w:pPr>
    </w:p>
    <w:p w:rsidR="0002399A" w:rsidP="00435530" w:rsidRDefault="009327DE" w14:paraId="388BC0E1" w14:textId="70186F63">
      <w:pPr>
        <w:ind w:left="6480"/>
      </w:pPr>
      <w:r>
        <w:br/>
      </w:r>
      <w:r>
        <w:t>(_______</w:t>
      </w:r>
      <w:r w:rsidR="00435530">
        <w:t>______</w:t>
      </w:r>
      <w:r>
        <w:t>___________)</w:t>
      </w:r>
    </w:p>
    <w:sectPr w:rsidR="0002399A" w:rsidSect="000346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orient="portrait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327DE" w:rsidP="00A65790" w:rsidRDefault="009327DE" w14:paraId="666B1A56" w14:textId="77777777">
      <w:pPr>
        <w:spacing w:after="0" w:line="240" w:lineRule="auto"/>
      </w:pPr>
      <w:r>
        <w:separator/>
      </w:r>
    </w:p>
  </w:endnote>
  <w:endnote w:type="continuationSeparator" w:id="0">
    <w:p w:rsidR="009327DE" w:rsidP="00A65790" w:rsidRDefault="009327DE" w14:paraId="2A648BE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65790" w:rsidRDefault="00A65790" w14:paraId="538AB00B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65790" w:rsidRDefault="00A65790" w14:paraId="65834F5B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65790" w:rsidRDefault="00A65790" w14:paraId="795153AE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327DE" w:rsidP="00A65790" w:rsidRDefault="009327DE" w14:paraId="298945CD" w14:textId="77777777">
      <w:pPr>
        <w:spacing w:after="0" w:line="240" w:lineRule="auto"/>
      </w:pPr>
      <w:r>
        <w:separator/>
      </w:r>
    </w:p>
  </w:footnote>
  <w:footnote w:type="continuationSeparator" w:id="0">
    <w:p w:rsidR="009327DE" w:rsidP="00A65790" w:rsidRDefault="009327DE" w14:paraId="613726E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65790" w:rsidRDefault="009327DE" w14:paraId="66B42191" w14:textId="0ACE7FA4">
    <w:pPr>
      <w:pStyle w:val="Header"/>
    </w:pPr>
    <w:r>
      <w:rPr>
        <w:noProof/>
      </w:rPr>
      <w:pict w14:anchorId="2F0368DB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14056672" style="position:absolute;margin-left:0;margin-top:0;width:279.7pt;height:443.95pt;z-index:-251657216;mso-position-horizontal:center;mso-position-horizontal-relative:margin;mso-position-vertical:center;mso-position-vertical-relative:margin" o:spid="_x0000_s1026" o:allowincell="f" type="#_x0000_t75">
          <v:imagedata o:title="BTP LOGO" r:id="rId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65790" w:rsidRDefault="009327DE" w14:paraId="5C97CB64" w14:textId="30DA6ED4">
    <w:pPr>
      <w:pStyle w:val="Header"/>
    </w:pPr>
    <w:r>
      <w:rPr>
        <w:noProof/>
      </w:rPr>
      <w:pict w14:anchorId="46DA899E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14056673" style="position:absolute;margin-left:0;margin-top:0;width:279.7pt;height:443.95pt;z-index:-251656192;mso-position-horizontal:center;mso-position-horizontal-relative:margin;mso-position-vertical:center;mso-position-vertical-relative:margin" o:spid="_x0000_s1027" o:allowincell="f" type="#_x0000_t75">
          <v:imagedata o:title="BTP LOGO" r:id="rId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65790" w:rsidRDefault="009327DE" w14:paraId="7BC73803" w14:textId="40043671">
    <w:pPr>
      <w:pStyle w:val="Header"/>
    </w:pPr>
    <w:r>
      <w:rPr>
        <w:noProof/>
      </w:rPr>
      <w:pict w14:anchorId="7CA96D2E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14056671" style="position:absolute;margin-left:0;margin-top:0;width:279.7pt;height:443.95pt;z-index:-251658240;mso-position-horizontal:center;mso-position-horizontal-relative:margin;mso-position-vertical:center;mso-position-vertical-relative:margin" o:spid="_x0000_s1025" o:allowincell="f" type="#_x0000_t75">
          <v:imagedata o:title="BTP LOGO" r:id="rId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" w16cid:durableId="1011185030">
    <w:abstractNumId w:val="8"/>
  </w:num>
  <w:num w:numId="2" w16cid:durableId="811606101">
    <w:abstractNumId w:val="6"/>
  </w:num>
  <w:num w:numId="3" w16cid:durableId="462579531">
    <w:abstractNumId w:val="5"/>
  </w:num>
  <w:num w:numId="4" w16cid:durableId="162161068">
    <w:abstractNumId w:val="4"/>
  </w:num>
  <w:num w:numId="5" w16cid:durableId="2107967616">
    <w:abstractNumId w:val="7"/>
  </w:num>
  <w:num w:numId="6" w16cid:durableId="95098131">
    <w:abstractNumId w:val="3"/>
  </w:num>
  <w:num w:numId="7" w16cid:durableId="392041599">
    <w:abstractNumId w:val="2"/>
  </w:num>
  <w:num w:numId="8" w16cid:durableId="391319850">
    <w:abstractNumId w:val="1"/>
  </w:num>
  <w:num w:numId="9" w16cid:durableId="1882205195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proofState w:spelling="clean" w:grammar="dirty"/>
  <w:trackRevisions w:val="false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399A"/>
    <w:rsid w:val="00034616"/>
    <w:rsid w:val="0006063C"/>
    <w:rsid w:val="0015074B"/>
    <w:rsid w:val="001E5FF0"/>
    <w:rsid w:val="0029639D"/>
    <w:rsid w:val="00326F90"/>
    <w:rsid w:val="00435530"/>
    <w:rsid w:val="0069738F"/>
    <w:rsid w:val="008A37CD"/>
    <w:rsid w:val="009327DE"/>
    <w:rsid w:val="00A65790"/>
    <w:rsid w:val="00AA1D8D"/>
    <w:rsid w:val="00B47730"/>
    <w:rsid w:val="00CB0664"/>
    <w:rsid w:val="00E93218"/>
    <w:rsid w:val="00FC693F"/>
    <w:rsid w:val="04E5B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94C6346"/>
  <w14:defaultImageDpi w14:val="300"/>
  <w15:docId w15:val="{D8A447F7-24EA-4574-A446-1870536C73E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PlainTable1">
    <w:name w:val="Plain Table 1"/>
    <w:basedOn w:val="TableNormal"/>
    <w:uiPriority w:val="99"/>
    <w:rsid w:val="00E93218"/>
    <w:pPr>
      <w:spacing w:after="0" w:line="240" w:lineRule="auto"/>
    </w:p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python-docx</dc:creator>
  <keywords/>
  <dc:description>generated by python-docx</dc:description>
  <lastModifiedBy>Guest User</lastModifiedBy>
  <revision>3</revision>
  <dcterms:created xsi:type="dcterms:W3CDTF">2026-04-02T02:08:00.0000000Z</dcterms:created>
  <dcterms:modified xsi:type="dcterms:W3CDTF">2026-04-02T02:13:22.2962439Z</dcterms:modified>
  <category/>
</coreProperties>
</file>